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Promenada 27, Flims Waldhaus </w:t>
          </w:r>
        </w:p>
        <w:p>
          <w:pPr>
            <w:spacing w:before="0" w:after="0"/>
          </w:pPr>
          <w:r>
            <w:t>900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